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2FAAD0" w14:textId="6368117C" w:rsidR="00C97177" w:rsidRPr="00320C9F" w:rsidRDefault="00000000">
      <w:pPr>
        <w:jc w:val="center"/>
        <w:rPr>
          <w:rFonts w:ascii="Times New Roman" w:hAnsi="Times New Roman" w:cs="Times New Roman"/>
          <w:bCs/>
          <w:sz w:val="24"/>
          <w:szCs w:val="24"/>
        </w:rPr>
      </w:pPr>
      <w:r w:rsidRPr="00320C9F">
        <w:rPr>
          <w:rFonts w:ascii="Times New Roman" w:hAnsi="Times New Roman" w:cs="Times New Roman"/>
          <w:bCs/>
          <w:sz w:val="24"/>
          <w:szCs w:val="24"/>
        </w:rPr>
        <w:t>Daily Standup – 10/2</w:t>
      </w:r>
      <w:r w:rsidR="00A730D2">
        <w:rPr>
          <w:rFonts w:ascii="Times New Roman" w:hAnsi="Times New Roman" w:cs="Times New Roman"/>
          <w:bCs/>
          <w:sz w:val="24"/>
          <w:szCs w:val="24"/>
        </w:rPr>
        <w:t>1</w:t>
      </w:r>
    </w:p>
    <w:p w14:paraId="6AB8B15F" w14:textId="77777777" w:rsidR="00C97177" w:rsidRPr="00320C9F" w:rsidRDefault="00000000">
      <w:pPr>
        <w:rPr>
          <w:rFonts w:ascii="Times New Roman" w:hAnsi="Times New Roman" w:cs="Times New Roman"/>
          <w:bCs/>
          <w:sz w:val="24"/>
          <w:szCs w:val="24"/>
        </w:rPr>
      </w:pPr>
      <w:r w:rsidRPr="00320C9F">
        <w:rPr>
          <w:rFonts w:ascii="Times New Roman" w:hAnsi="Times New Roman" w:cs="Times New Roman"/>
          <w:bCs/>
          <w:sz w:val="24"/>
          <w:szCs w:val="24"/>
        </w:rPr>
        <w:t>Attendees: Ana Maria Martinez, Angel Duarte, Jaqueline Lizeth Lopez, Jennifer Mesa, Julian Novak</w:t>
      </w:r>
    </w:p>
    <w:p w14:paraId="4A79721C" w14:textId="31D0EF50" w:rsidR="00C97177" w:rsidRPr="00320C9F" w:rsidRDefault="00000000">
      <w:pPr>
        <w:rPr>
          <w:rFonts w:ascii="Times New Roman" w:hAnsi="Times New Roman" w:cs="Times New Roman"/>
          <w:bCs/>
          <w:sz w:val="24"/>
          <w:szCs w:val="24"/>
        </w:rPr>
      </w:pPr>
      <w:r w:rsidRPr="00320C9F">
        <w:rPr>
          <w:rFonts w:ascii="Times New Roman" w:hAnsi="Times New Roman" w:cs="Times New Roman"/>
          <w:bCs/>
          <w:sz w:val="24"/>
          <w:szCs w:val="24"/>
        </w:rPr>
        <w:t xml:space="preserve">Start time: </w:t>
      </w:r>
      <w:r w:rsidR="00A730D2">
        <w:rPr>
          <w:rFonts w:ascii="Times New Roman" w:hAnsi="Times New Roman" w:cs="Times New Roman"/>
          <w:bCs/>
          <w:sz w:val="24"/>
          <w:szCs w:val="24"/>
        </w:rPr>
        <w:t>6</w:t>
      </w:r>
      <w:r w:rsidRPr="00320C9F">
        <w:rPr>
          <w:rFonts w:ascii="Times New Roman" w:hAnsi="Times New Roman" w:cs="Times New Roman"/>
          <w:bCs/>
          <w:sz w:val="24"/>
          <w:szCs w:val="24"/>
        </w:rPr>
        <w:t>:</w:t>
      </w:r>
      <w:r w:rsidR="00A730D2">
        <w:rPr>
          <w:rFonts w:ascii="Times New Roman" w:hAnsi="Times New Roman" w:cs="Times New Roman"/>
          <w:bCs/>
          <w:sz w:val="24"/>
          <w:szCs w:val="24"/>
        </w:rPr>
        <w:t>3</w:t>
      </w:r>
      <w:r w:rsidR="004E21F9">
        <w:rPr>
          <w:rFonts w:ascii="Times New Roman" w:hAnsi="Times New Roman" w:cs="Times New Roman"/>
          <w:bCs/>
          <w:sz w:val="24"/>
          <w:szCs w:val="24"/>
        </w:rPr>
        <w:t>0</w:t>
      </w:r>
      <w:r w:rsidRPr="00320C9F">
        <w:rPr>
          <w:rFonts w:ascii="Times New Roman" w:hAnsi="Times New Roman" w:cs="Times New Roman"/>
          <w:bCs/>
          <w:sz w:val="24"/>
          <w:szCs w:val="24"/>
        </w:rPr>
        <w:t xml:space="preserve"> PM</w:t>
      </w:r>
    </w:p>
    <w:p w14:paraId="301B8BE4" w14:textId="6163EAE3" w:rsidR="00C97177" w:rsidRPr="00320C9F" w:rsidRDefault="00000000">
      <w:pPr>
        <w:rPr>
          <w:rFonts w:ascii="Times New Roman" w:hAnsi="Times New Roman" w:cs="Times New Roman"/>
          <w:bCs/>
          <w:sz w:val="24"/>
          <w:szCs w:val="24"/>
        </w:rPr>
      </w:pPr>
      <w:r w:rsidRPr="00320C9F">
        <w:rPr>
          <w:rFonts w:ascii="Times New Roman" w:hAnsi="Times New Roman" w:cs="Times New Roman"/>
          <w:bCs/>
          <w:sz w:val="24"/>
          <w:szCs w:val="24"/>
        </w:rPr>
        <w:t xml:space="preserve">End time: </w:t>
      </w:r>
      <w:r w:rsidR="00A730D2">
        <w:rPr>
          <w:rFonts w:ascii="Times New Roman" w:hAnsi="Times New Roman" w:cs="Times New Roman"/>
          <w:bCs/>
          <w:sz w:val="24"/>
          <w:szCs w:val="24"/>
        </w:rPr>
        <w:t>9</w:t>
      </w:r>
      <w:r w:rsidR="004E21F9">
        <w:rPr>
          <w:rFonts w:ascii="Times New Roman" w:hAnsi="Times New Roman" w:cs="Times New Roman"/>
          <w:bCs/>
          <w:sz w:val="24"/>
          <w:szCs w:val="24"/>
        </w:rPr>
        <w:t>:</w:t>
      </w:r>
      <w:r w:rsidR="00A730D2">
        <w:rPr>
          <w:rFonts w:ascii="Times New Roman" w:hAnsi="Times New Roman" w:cs="Times New Roman"/>
          <w:bCs/>
          <w:sz w:val="24"/>
          <w:szCs w:val="24"/>
        </w:rPr>
        <w:t>4</w:t>
      </w:r>
      <w:r w:rsidR="004E21F9">
        <w:rPr>
          <w:rFonts w:ascii="Times New Roman" w:hAnsi="Times New Roman" w:cs="Times New Roman"/>
          <w:bCs/>
          <w:sz w:val="24"/>
          <w:szCs w:val="24"/>
        </w:rPr>
        <w:t>0</w:t>
      </w:r>
      <w:r w:rsidRPr="00320C9F">
        <w:rPr>
          <w:rFonts w:ascii="Times New Roman" w:hAnsi="Times New Roman" w:cs="Times New Roman"/>
          <w:bCs/>
          <w:sz w:val="24"/>
          <w:szCs w:val="24"/>
        </w:rPr>
        <w:t xml:space="preserve"> PM</w:t>
      </w:r>
    </w:p>
    <w:p w14:paraId="2BD27D00" w14:textId="77777777" w:rsidR="00C97177" w:rsidRPr="00320C9F" w:rsidRDefault="00000000">
      <w:pPr>
        <w:rPr>
          <w:rFonts w:ascii="Times New Roman" w:hAnsi="Times New Roman" w:cs="Times New Roman"/>
          <w:bCs/>
          <w:sz w:val="24"/>
          <w:szCs w:val="24"/>
        </w:rPr>
      </w:pPr>
      <w:r w:rsidRPr="00320C9F">
        <w:rPr>
          <w:rFonts w:ascii="Times New Roman" w:hAnsi="Times New Roman" w:cs="Times New Roman"/>
          <w:bCs/>
          <w:sz w:val="24"/>
          <w:szCs w:val="24"/>
        </w:rPr>
        <w:t>All attendees worked for 3 hours.</w:t>
      </w:r>
      <w:r w:rsidRPr="00320C9F">
        <w:rPr>
          <w:rFonts w:ascii="Times New Roman" w:hAnsi="Times New Roman" w:cs="Times New Roman"/>
          <w:bCs/>
          <w:sz w:val="24"/>
          <w:szCs w:val="24"/>
        </w:rPr>
        <w:br/>
      </w:r>
    </w:p>
    <w:p w14:paraId="4512344E" w14:textId="77777777" w:rsidR="00C97177" w:rsidRPr="00320C9F" w:rsidRDefault="00000000">
      <w:pPr>
        <w:rPr>
          <w:rFonts w:ascii="Times New Roman" w:hAnsi="Times New Roman" w:cs="Times New Roman"/>
          <w:bCs/>
          <w:sz w:val="24"/>
          <w:szCs w:val="24"/>
        </w:rPr>
      </w:pPr>
      <w:r w:rsidRPr="00320C9F">
        <w:rPr>
          <w:rFonts w:ascii="Times New Roman" w:hAnsi="Times New Roman" w:cs="Times New Roman"/>
          <w:bCs/>
          <w:sz w:val="24"/>
          <w:szCs w:val="24"/>
        </w:rPr>
        <w:t>Meeting Summary:</w:t>
      </w:r>
    </w:p>
    <w:p w14:paraId="666D5CDD" w14:textId="77777777" w:rsidR="00C97177" w:rsidRPr="00320C9F" w:rsidRDefault="00000000">
      <w:pPr>
        <w:rPr>
          <w:rFonts w:ascii="Times New Roman" w:hAnsi="Times New Roman" w:cs="Times New Roman"/>
          <w:bCs/>
          <w:sz w:val="24"/>
          <w:szCs w:val="24"/>
        </w:rPr>
      </w:pPr>
      <w:r w:rsidRPr="00320C9F">
        <w:rPr>
          <w:rFonts w:ascii="Times New Roman" w:hAnsi="Times New Roman" w:cs="Times New Roman"/>
          <w:bCs/>
          <w:sz w:val="24"/>
          <w:szCs w:val="24"/>
        </w:rPr>
        <w:t>The team met to discuss updates on the adventure game’s lesson system, bug fixes, and upcoming demo preparation. Focus was placed on refining lesson pacing, enhancing visual cues, and ensuring smoother Pygame transitions for child-friendly gameplay.</w:t>
      </w:r>
    </w:p>
    <w:p w14:paraId="0C9083E6" w14:textId="77777777" w:rsidR="00C97177" w:rsidRPr="00320C9F" w:rsidRDefault="00000000">
      <w:pPr>
        <w:rPr>
          <w:rFonts w:ascii="Times New Roman" w:hAnsi="Times New Roman" w:cs="Times New Roman"/>
          <w:bCs/>
          <w:sz w:val="24"/>
          <w:szCs w:val="24"/>
        </w:rPr>
      </w:pPr>
      <w:r w:rsidRPr="00320C9F">
        <w:rPr>
          <w:rFonts w:ascii="Times New Roman" w:hAnsi="Times New Roman" w:cs="Times New Roman"/>
          <w:bCs/>
          <w:sz w:val="24"/>
          <w:szCs w:val="24"/>
        </w:rPr>
        <w:br/>
        <w:t>Ana Maria Martinez:</w:t>
      </w:r>
    </w:p>
    <w:p w14:paraId="6CF423E1" w14:textId="11739A44" w:rsidR="004C604A" w:rsidRPr="00320C9F" w:rsidRDefault="00000000">
      <w:pPr>
        <w:rPr>
          <w:rFonts w:ascii="Times New Roman" w:hAnsi="Times New Roman" w:cs="Times New Roman"/>
          <w:bCs/>
          <w:sz w:val="24"/>
          <w:szCs w:val="24"/>
        </w:rPr>
      </w:pPr>
      <w:r w:rsidRPr="00320C9F">
        <w:rPr>
          <w:rFonts w:ascii="Times New Roman" w:hAnsi="Times New Roman" w:cs="Times New Roman"/>
          <w:bCs/>
          <w:sz w:val="24"/>
          <w:szCs w:val="24"/>
        </w:rPr>
        <w:t>Since the last scrum:</w:t>
      </w:r>
      <w:r w:rsidR="0072483D">
        <w:rPr>
          <w:rFonts w:ascii="Times New Roman" w:hAnsi="Times New Roman" w:cs="Times New Roman"/>
          <w:bCs/>
          <w:sz w:val="24"/>
          <w:szCs w:val="24"/>
        </w:rPr>
        <w:t xml:space="preserve"> </w:t>
      </w:r>
      <w:r w:rsidR="004C604A">
        <w:rPr>
          <w:rFonts w:ascii="Times New Roman" w:hAnsi="Times New Roman" w:cs="Times New Roman"/>
          <w:bCs/>
          <w:sz w:val="24"/>
          <w:szCs w:val="24"/>
        </w:rPr>
        <w:t>Began the sprite poses for player reactions</w:t>
      </w:r>
      <w:r w:rsidR="00EE5FB9">
        <w:rPr>
          <w:rFonts w:ascii="Times New Roman" w:hAnsi="Times New Roman" w:cs="Times New Roman"/>
          <w:bCs/>
          <w:sz w:val="24"/>
          <w:szCs w:val="24"/>
        </w:rPr>
        <w:t xml:space="preserve"> and </w:t>
      </w:r>
      <w:r w:rsidR="0072483D">
        <w:rPr>
          <w:rFonts w:ascii="Times New Roman" w:hAnsi="Times New Roman" w:cs="Times New Roman"/>
          <w:bCs/>
          <w:sz w:val="24"/>
          <w:szCs w:val="24"/>
        </w:rPr>
        <w:t>finalized the revised UI layout in the lesson flow</w:t>
      </w:r>
    </w:p>
    <w:p w14:paraId="3AD2BA62" w14:textId="32455369" w:rsidR="004C604A" w:rsidRPr="00320C9F" w:rsidRDefault="00000000">
      <w:pPr>
        <w:rPr>
          <w:rFonts w:ascii="Times New Roman" w:hAnsi="Times New Roman" w:cs="Times New Roman"/>
          <w:bCs/>
          <w:sz w:val="24"/>
          <w:szCs w:val="24"/>
        </w:rPr>
      </w:pPr>
      <w:r w:rsidRPr="00320C9F">
        <w:rPr>
          <w:rFonts w:ascii="Times New Roman" w:hAnsi="Times New Roman" w:cs="Times New Roman"/>
          <w:bCs/>
          <w:sz w:val="24"/>
          <w:szCs w:val="24"/>
        </w:rPr>
        <w:t>Before next scrum:</w:t>
      </w:r>
      <w:r w:rsidR="00693D23">
        <w:rPr>
          <w:rFonts w:ascii="Times New Roman" w:hAnsi="Times New Roman" w:cs="Times New Roman"/>
          <w:bCs/>
          <w:sz w:val="24"/>
          <w:szCs w:val="24"/>
        </w:rPr>
        <w:t xml:space="preserve"> </w:t>
      </w:r>
      <w:r w:rsidR="004C604A">
        <w:rPr>
          <w:rFonts w:ascii="Times New Roman" w:hAnsi="Times New Roman" w:cs="Times New Roman"/>
          <w:bCs/>
          <w:sz w:val="24"/>
          <w:szCs w:val="24"/>
        </w:rPr>
        <w:t>Continue adding additional sprite poses for player reactions</w:t>
      </w:r>
      <w:r w:rsidR="00693D23">
        <w:rPr>
          <w:rFonts w:ascii="Times New Roman" w:hAnsi="Times New Roman" w:cs="Times New Roman"/>
          <w:bCs/>
          <w:sz w:val="24"/>
          <w:szCs w:val="24"/>
        </w:rPr>
        <w:t xml:space="preserve"> after answering questions</w:t>
      </w:r>
    </w:p>
    <w:p w14:paraId="5FFD0632" w14:textId="77777777" w:rsidR="00C97177" w:rsidRPr="00320C9F" w:rsidRDefault="00000000">
      <w:pPr>
        <w:rPr>
          <w:rFonts w:ascii="Times New Roman" w:hAnsi="Times New Roman" w:cs="Times New Roman"/>
          <w:bCs/>
          <w:sz w:val="24"/>
          <w:szCs w:val="24"/>
        </w:rPr>
      </w:pPr>
      <w:r w:rsidRPr="00320C9F">
        <w:rPr>
          <w:rFonts w:ascii="Times New Roman" w:hAnsi="Times New Roman" w:cs="Times New Roman"/>
          <w:bCs/>
          <w:sz w:val="24"/>
          <w:szCs w:val="24"/>
        </w:rPr>
        <w:t>Current hurdle: Some exported sprite layers are misaligned in Pygame scenes.</w:t>
      </w:r>
    </w:p>
    <w:p w14:paraId="08E3A148" w14:textId="77777777" w:rsidR="00C97177" w:rsidRPr="00320C9F" w:rsidRDefault="00000000">
      <w:pPr>
        <w:rPr>
          <w:rFonts w:ascii="Times New Roman" w:hAnsi="Times New Roman" w:cs="Times New Roman"/>
          <w:bCs/>
          <w:sz w:val="24"/>
          <w:szCs w:val="24"/>
        </w:rPr>
      </w:pPr>
      <w:r w:rsidRPr="00320C9F">
        <w:rPr>
          <w:rFonts w:ascii="Times New Roman" w:hAnsi="Times New Roman" w:cs="Times New Roman"/>
          <w:bCs/>
          <w:sz w:val="24"/>
          <w:szCs w:val="24"/>
        </w:rPr>
        <w:br/>
        <w:t>Angel Duarte:</w:t>
      </w:r>
    </w:p>
    <w:p w14:paraId="1FAEF6F6" w14:textId="20A54E49" w:rsidR="00C97177" w:rsidRPr="00320C9F" w:rsidRDefault="00000000">
      <w:pPr>
        <w:rPr>
          <w:rFonts w:ascii="Times New Roman" w:hAnsi="Times New Roman" w:cs="Times New Roman"/>
          <w:bCs/>
          <w:sz w:val="24"/>
          <w:szCs w:val="24"/>
        </w:rPr>
      </w:pPr>
      <w:r w:rsidRPr="00320C9F">
        <w:rPr>
          <w:rFonts w:ascii="Times New Roman" w:hAnsi="Times New Roman" w:cs="Times New Roman"/>
          <w:bCs/>
          <w:sz w:val="24"/>
          <w:szCs w:val="24"/>
        </w:rPr>
        <w:t xml:space="preserve">Since the last scrum: </w:t>
      </w:r>
      <w:r w:rsidR="001E72D5">
        <w:rPr>
          <w:rFonts w:ascii="Times New Roman" w:hAnsi="Times New Roman" w:cs="Times New Roman"/>
          <w:bCs/>
          <w:sz w:val="24"/>
          <w:szCs w:val="24"/>
        </w:rPr>
        <w:t>Finished the linking lesson data with the JSON loader</w:t>
      </w:r>
      <w:r w:rsidR="005E2E10">
        <w:rPr>
          <w:rFonts w:ascii="Times New Roman" w:hAnsi="Times New Roman" w:cs="Times New Roman"/>
          <w:bCs/>
          <w:sz w:val="24"/>
          <w:szCs w:val="24"/>
        </w:rPr>
        <w:t xml:space="preserve"> and integrated the question prompts with the event handler.</w:t>
      </w:r>
    </w:p>
    <w:p w14:paraId="73029A18" w14:textId="489BA413" w:rsidR="001E72D5" w:rsidRPr="00320C9F" w:rsidRDefault="00000000">
      <w:pPr>
        <w:rPr>
          <w:rFonts w:ascii="Times New Roman" w:hAnsi="Times New Roman" w:cs="Times New Roman"/>
          <w:bCs/>
          <w:sz w:val="24"/>
          <w:szCs w:val="24"/>
        </w:rPr>
      </w:pPr>
      <w:r w:rsidRPr="00320C9F">
        <w:rPr>
          <w:rFonts w:ascii="Times New Roman" w:hAnsi="Times New Roman" w:cs="Times New Roman"/>
          <w:bCs/>
          <w:sz w:val="24"/>
          <w:szCs w:val="24"/>
        </w:rPr>
        <w:t xml:space="preserve">Before next scrum: </w:t>
      </w:r>
      <w:r w:rsidR="001E72D5">
        <w:rPr>
          <w:rFonts w:ascii="Times New Roman" w:hAnsi="Times New Roman" w:cs="Times New Roman"/>
          <w:bCs/>
          <w:sz w:val="24"/>
          <w:szCs w:val="24"/>
        </w:rPr>
        <w:t>Revise the data on the lesson with the JSON loader</w:t>
      </w:r>
      <w:r w:rsidR="005E2E10">
        <w:rPr>
          <w:rFonts w:ascii="Times New Roman" w:hAnsi="Times New Roman" w:cs="Times New Roman"/>
          <w:bCs/>
          <w:sz w:val="24"/>
          <w:szCs w:val="24"/>
        </w:rPr>
        <w:t xml:space="preserve">. </w:t>
      </w:r>
    </w:p>
    <w:p w14:paraId="72A4AB6D" w14:textId="77777777" w:rsidR="00C97177" w:rsidRPr="00320C9F" w:rsidRDefault="00000000">
      <w:pPr>
        <w:rPr>
          <w:rFonts w:ascii="Times New Roman" w:hAnsi="Times New Roman" w:cs="Times New Roman"/>
          <w:bCs/>
          <w:sz w:val="24"/>
          <w:szCs w:val="24"/>
        </w:rPr>
      </w:pPr>
      <w:r w:rsidRPr="00320C9F">
        <w:rPr>
          <w:rFonts w:ascii="Times New Roman" w:hAnsi="Times New Roman" w:cs="Times New Roman"/>
          <w:bCs/>
          <w:sz w:val="24"/>
          <w:szCs w:val="24"/>
        </w:rPr>
        <w:t>Current hurdle: Random lag occurs when loading questions between scenes.</w:t>
      </w:r>
    </w:p>
    <w:p w14:paraId="325156D4" w14:textId="77777777" w:rsidR="00C97177" w:rsidRPr="00320C9F" w:rsidRDefault="00000000">
      <w:pPr>
        <w:rPr>
          <w:rFonts w:ascii="Times New Roman" w:hAnsi="Times New Roman" w:cs="Times New Roman"/>
          <w:bCs/>
          <w:sz w:val="24"/>
          <w:szCs w:val="24"/>
        </w:rPr>
      </w:pPr>
      <w:r w:rsidRPr="00320C9F">
        <w:rPr>
          <w:rFonts w:ascii="Times New Roman" w:hAnsi="Times New Roman" w:cs="Times New Roman"/>
          <w:bCs/>
          <w:sz w:val="24"/>
          <w:szCs w:val="24"/>
        </w:rPr>
        <w:br/>
        <w:t>Jaqueline Lizeth Lopez:</w:t>
      </w:r>
    </w:p>
    <w:p w14:paraId="314D6001" w14:textId="391E21C6" w:rsidR="00EB2113" w:rsidRDefault="00000000">
      <w:pPr>
        <w:rPr>
          <w:rFonts w:ascii="Times New Roman" w:hAnsi="Times New Roman" w:cs="Times New Roman"/>
          <w:bCs/>
          <w:sz w:val="24"/>
          <w:szCs w:val="24"/>
        </w:rPr>
      </w:pPr>
      <w:r w:rsidRPr="00320C9F">
        <w:rPr>
          <w:rFonts w:ascii="Times New Roman" w:hAnsi="Times New Roman" w:cs="Times New Roman"/>
          <w:bCs/>
          <w:sz w:val="24"/>
          <w:szCs w:val="24"/>
        </w:rPr>
        <w:t xml:space="preserve">Since the last scrum: </w:t>
      </w:r>
      <w:r w:rsidR="00EB2113">
        <w:rPr>
          <w:rFonts w:ascii="Times New Roman" w:hAnsi="Times New Roman" w:cs="Times New Roman"/>
          <w:bCs/>
          <w:sz w:val="24"/>
          <w:szCs w:val="24"/>
        </w:rPr>
        <w:t xml:space="preserve">Began adding </w:t>
      </w:r>
      <w:r w:rsidR="00243175">
        <w:rPr>
          <w:rFonts w:ascii="Times New Roman" w:hAnsi="Times New Roman" w:cs="Times New Roman"/>
          <w:bCs/>
          <w:sz w:val="24"/>
          <w:szCs w:val="24"/>
        </w:rPr>
        <w:t>hint</w:t>
      </w:r>
      <w:r w:rsidR="00EB2113">
        <w:rPr>
          <w:rFonts w:ascii="Times New Roman" w:hAnsi="Times New Roman" w:cs="Times New Roman"/>
          <w:bCs/>
          <w:sz w:val="24"/>
          <w:szCs w:val="24"/>
        </w:rPr>
        <w:t xml:space="preserve"> explanations for 20 questions and proofreading to verify consistency. </w:t>
      </w:r>
    </w:p>
    <w:p w14:paraId="392D244F" w14:textId="3CD13DE4" w:rsidR="00EB2113" w:rsidRPr="00EB2113" w:rsidRDefault="00EB2113">
      <w:pPr>
        <w:rPr>
          <w:rFonts w:ascii="Times New Roman" w:hAnsi="Times New Roman" w:cs="Times New Roman"/>
          <w:bCs/>
          <w:caps/>
          <w:sz w:val="24"/>
          <w:szCs w:val="24"/>
        </w:rPr>
      </w:pPr>
    </w:p>
    <w:p w14:paraId="2007093C" w14:textId="41433D84" w:rsidR="00EB2113" w:rsidRPr="00320C9F" w:rsidRDefault="00000000">
      <w:pPr>
        <w:rPr>
          <w:rFonts w:ascii="Times New Roman" w:hAnsi="Times New Roman" w:cs="Times New Roman"/>
          <w:bCs/>
          <w:sz w:val="24"/>
          <w:szCs w:val="24"/>
        </w:rPr>
      </w:pPr>
      <w:r w:rsidRPr="00320C9F">
        <w:rPr>
          <w:rFonts w:ascii="Times New Roman" w:hAnsi="Times New Roman" w:cs="Times New Roman"/>
          <w:bCs/>
          <w:sz w:val="24"/>
          <w:szCs w:val="24"/>
        </w:rPr>
        <w:lastRenderedPageBreak/>
        <w:t xml:space="preserve">Before next scrum: </w:t>
      </w:r>
      <w:r w:rsidR="00EB2113">
        <w:rPr>
          <w:rFonts w:ascii="Times New Roman" w:hAnsi="Times New Roman" w:cs="Times New Roman"/>
          <w:bCs/>
          <w:sz w:val="24"/>
          <w:szCs w:val="24"/>
        </w:rPr>
        <w:t>Finish and revise the hint explanations and review the</w:t>
      </w:r>
      <w:r w:rsidR="00814049">
        <w:rPr>
          <w:rFonts w:ascii="Times New Roman" w:hAnsi="Times New Roman" w:cs="Times New Roman"/>
          <w:bCs/>
          <w:sz w:val="24"/>
          <w:szCs w:val="24"/>
        </w:rPr>
        <w:t xml:space="preserve"> previous</w:t>
      </w:r>
      <w:r w:rsidR="00EB2113">
        <w:rPr>
          <w:rFonts w:ascii="Times New Roman" w:hAnsi="Times New Roman" w:cs="Times New Roman"/>
          <w:bCs/>
          <w:sz w:val="24"/>
          <w:szCs w:val="24"/>
        </w:rPr>
        <w:t xml:space="preserve"> 15 finish</w:t>
      </w:r>
      <w:r w:rsidR="00814049">
        <w:rPr>
          <w:rFonts w:ascii="Times New Roman" w:hAnsi="Times New Roman" w:cs="Times New Roman"/>
          <w:bCs/>
          <w:sz w:val="24"/>
          <w:szCs w:val="24"/>
        </w:rPr>
        <w:t>-t</w:t>
      </w:r>
      <w:r w:rsidR="00EB2113">
        <w:rPr>
          <w:rFonts w:ascii="Times New Roman" w:hAnsi="Times New Roman" w:cs="Times New Roman"/>
          <w:bCs/>
          <w:sz w:val="24"/>
          <w:szCs w:val="24"/>
        </w:rPr>
        <w:t>he</w:t>
      </w:r>
      <w:r w:rsidR="00E04409">
        <w:rPr>
          <w:rFonts w:ascii="Times New Roman" w:hAnsi="Times New Roman" w:cs="Times New Roman"/>
          <w:bCs/>
          <w:sz w:val="24"/>
          <w:szCs w:val="24"/>
        </w:rPr>
        <w:t>-</w:t>
      </w:r>
      <w:r w:rsidR="00EB2113">
        <w:rPr>
          <w:rFonts w:ascii="Times New Roman" w:hAnsi="Times New Roman" w:cs="Times New Roman"/>
          <w:bCs/>
          <w:sz w:val="24"/>
          <w:szCs w:val="24"/>
        </w:rPr>
        <w:t xml:space="preserve">code questions. </w:t>
      </w:r>
    </w:p>
    <w:p w14:paraId="1D04C48A" w14:textId="77777777" w:rsidR="00C97177" w:rsidRPr="00320C9F" w:rsidRDefault="00000000">
      <w:pPr>
        <w:rPr>
          <w:rFonts w:ascii="Times New Roman" w:hAnsi="Times New Roman" w:cs="Times New Roman"/>
          <w:bCs/>
          <w:sz w:val="24"/>
          <w:szCs w:val="24"/>
        </w:rPr>
      </w:pPr>
      <w:r w:rsidRPr="00320C9F">
        <w:rPr>
          <w:rFonts w:ascii="Times New Roman" w:hAnsi="Times New Roman" w:cs="Times New Roman"/>
          <w:bCs/>
          <w:sz w:val="24"/>
          <w:szCs w:val="24"/>
        </w:rPr>
        <w:t>Current hurdle: Balancing difficulty progression across levels is proving challenging.</w:t>
      </w:r>
    </w:p>
    <w:p w14:paraId="5AF4B168" w14:textId="77777777" w:rsidR="00C97177" w:rsidRPr="00320C9F" w:rsidRDefault="00000000">
      <w:pPr>
        <w:rPr>
          <w:rFonts w:ascii="Times New Roman" w:hAnsi="Times New Roman" w:cs="Times New Roman"/>
          <w:bCs/>
          <w:sz w:val="24"/>
          <w:szCs w:val="24"/>
        </w:rPr>
      </w:pPr>
      <w:r w:rsidRPr="00320C9F">
        <w:rPr>
          <w:rFonts w:ascii="Times New Roman" w:hAnsi="Times New Roman" w:cs="Times New Roman"/>
          <w:bCs/>
          <w:sz w:val="24"/>
          <w:szCs w:val="24"/>
        </w:rPr>
        <w:br/>
        <w:t>Jennifer Mesa:</w:t>
      </w:r>
    </w:p>
    <w:p w14:paraId="6CF63B57" w14:textId="391A7B06" w:rsidR="0041260B" w:rsidRPr="00320C9F" w:rsidRDefault="00000000">
      <w:pPr>
        <w:rPr>
          <w:rFonts w:ascii="Times New Roman" w:hAnsi="Times New Roman" w:cs="Times New Roman"/>
          <w:bCs/>
          <w:sz w:val="24"/>
          <w:szCs w:val="24"/>
        </w:rPr>
      </w:pPr>
      <w:r w:rsidRPr="00320C9F">
        <w:rPr>
          <w:rFonts w:ascii="Times New Roman" w:hAnsi="Times New Roman" w:cs="Times New Roman"/>
          <w:bCs/>
          <w:sz w:val="24"/>
          <w:szCs w:val="24"/>
        </w:rPr>
        <w:t xml:space="preserve">Since the last scrum: </w:t>
      </w:r>
      <w:r w:rsidR="0041260B">
        <w:rPr>
          <w:rFonts w:ascii="Times New Roman" w:hAnsi="Times New Roman" w:cs="Times New Roman"/>
          <w:bCs/>
          <w:sz w:val="24"/>
          <w:szCs w:val="24"/>
        </w:rPr>
        <w:t>Tested the cross-platform performance and set up the scoring system into the lesson module</w:t>
      </w:r>
      <w:r w:rsidR="00B7400D">
        <w:rPr>
          <w:rFonts w:ascii="Times New Roman" w:hAnsi="Times New Roman" w:cs="Times New Roman"/>
          <w:bCs/>
          <w:sz w:val="24"/>
          <w:szCs w:val="24"/>
        </w:rPr>
        <w:t>.</w:t>
      </w:r>
    </w:p>
    <w:p w14:paraId="170696DF" w14:textId="75ECB66A" w:rsidR="0041260B" w:rsidRPr="00320C9F" w:rsidRDefault="00000000">
      <w:pPr>
        <w:rPr>
          <w:rFonts w:ascii="Times New Roman" w:hAnsi="Times New Roman" w:cs="Times New Roman"/>
          <w:bCs/>
          <w:sz w:val="24"/>
          <w:szCs w:val="24"/>
        </w:rPr>
      </w:pPr>
      <w:r w:rsidRPr="00320C9F">
        <w:rPr>
          <w:rFonts w:ascii="Times New Roman" w:hAnsi="Times New Roman" w:cs="Times New Roman"/>
          <w:bCs/>
          <w:sz w:val="24"/>
          <w:szCs w:val="24"/>
        </w:rPr>
        <w:t xml:space="preserve">Before next scrum: </w:t>
      </w:r>
      <w:r w:rsidR="0041260B">
        <w:rPr>
          <w:rFonts w:ascii="Times New Roman" w:hAnsi="Times New Roman" w:cs="Times New Roman"/>
          <w:bCs/>
          <w:sz w:val="24"/>
          <w:szCs w:val="24"/>
        </w:rPr>
        <w:t>Update the README while continuing to test the performa</w:t>
      </w:r>
      <w:r w:rsidR="00B7400D">
        <w:rPr>
          <w:rFonts w:ascii="Times New Roman" w:hAnsi="Times New Roman" w:cs="Times New Roman"/>
          <w:bCs/>
          <w:sz w:val="24"/>
          <w:szCs w:val="24"/>
        </w:rPr>
        <w:t xml:space="preserve">nce cross platforms </w:t>
      </w:r>
    </w:p>
    <w:p w14:paraId="190242E0" w14:textId="77777777" w:rsidR="00C97177" w:rsidRPr="00320C9F" w:rsidRDefault="00000000">
      <w:pPr>
        <w:rPr>
          <w:rFonts w:ascii="Times New Roman" w:hAnsi="Times New Roman" w:cs="Times New Roman"/>
          <w:bCs/>
          <w:sz w:val="24"/>
          <w:szCs w:val="24"/>
        </w:rPr>
      </w:pPr>
      <w:r w:rsidRPr="00320C9F">
        <w:rPr>
          <w:rFonts w:ascii="Times New Roman" w:hAnsi="Times New Roman" w:cs="Times New Roman"/>
          <w:bCs/>
          <w:sz w:val="24"/>
          <w:szCs w:val="24"/>
        </w:rPr>
        <w:t>Current hurdle: Scoring results occasionally fail to persist after restarting sessions.</w:t>
      </w:r>
    </w:p>
    <w:p w14:paraId="06CC54F5" w14:textId="77777777" w:rsidR="00C97177" w:rsidRPr="00320C9F" w:rsidRDefault="00000000">
      <w:pPr>
        <w:rPr>
          <w:rFonts w:ascii="Times New Roman" w:hAnsi="Times New Roman" w:cs="Times New Roman"/>
          <w:bCs/>
          <w:sz w:val="24"/>
          <w:szCs w:val="24"/>
        </w:rPr>
      </w:pPr>
      <w:r w:rsidRPr="00320C9F">
        <w:rPr>
          <w:rFonts w:ascii="Times New Roman" w:hAnsi="Times New Roman" w:cs="Times New Roman"/>
          <w:bCs/>
          <w:sz w:val="24"/>
          <w:szCs w:val="24"/>
        </w:rPr>
        <w:br/>
        <w:t>Julian Novak:</w:t>
      </w:r>
    </w:p>
    <w:p w14:paraId="7E2D0694" w14:textId="337900C5" w:rsidR="00C8669C" w:rsidRPr="00320C9F" w:rsidRDefault="00000000">
      <w:pPr>
        <w:rPr>
          <w:rFonts w:ascii="Times New Roman" w:hAnsi="Times New Roman" w:cs="Times New Roman"/>
          <w:bCs/>
          <w:sz w:val="24"/>
          <w:szCs w:val="24"/>
        </w:rPr>
      </w:pPr>
      <w:r w:rsidRPr="00320C9F">
        <w:rPr>
          <w:rFonts w:ascii="Times New Roman" w:hAnsi="Times New Roman" w:cs="Times New Roman"/>
          <w:bCs/>
          <w:sz w:val="24"/>
          <w:szCs w:val="24"/>
        </w:rPr>
        <w:t>Since the last scrum:</w:t>
      </w:r>
      <w:r w:rsidR="0002459D">
        <w:rPr>
          <w:rFonts w:ascii="Times New Roman" w:hAnsi="Times New Roman" w:cs="Times New Roman"/>
          <w:bCs/>
          <w:sz w:val="24"/>
          <w:szCs w:val="24"/>
        </w:rPr>
        <w:t xml:space="preserve"> </w:t>
      </w:r>
      <w:r w:rsidR="00C8669C">
        <w:rPr>
          <w:rFonts w:ascii="Times New Roman" w:hAnsi="Times New Roman" w:cs="Times New Roman"/>
          <w:bCs/>
          <w:sz w:val="24"/>
          <w:szCs w:val="24"/>
        </w:rPr>
        <w:t>Began the implantation of the sound feedback for the correct/incorrect answers</w:t>
      </w:r>
    </w:p>
    <w:p w14:paraId="5E491BDF" w14:textId="57C8FB21" w:rsidR="00C8669C" w:rsidRPr="00320C9F" w:rsidRDefault="00000000">
      <w:pPr>
        <w:rPr>
          <w:rFonts w:ascii="Times New Roman" w:hAnsi="Times New Roman" w:cs="Times New Roman"/>
          <w:bCs/>
          <w:sz w:val="24"/>
          <w:szCs w:val="24"/>
        </w:rPr>
      </w:pPr>
      <w:r w:rsidRPr="00320C9F">
        <w:rPr>
          <w:rFonts w:ascii="Times New Roman" w:hAnsi="Times New Roman" w:cs="Times New Roman"/>
          <w:bCs/>
          <w:sz w:val="24"/>
          <w:szCs w:val="24"/>
        </w:rPr>
        <w:t xml:space="preserve">Before next scrum: </w:t>
      </w:r>
      <w:r w:rsidR="00C8669C">
        <w:rPr>
          <w:rFonts w:ascii="Times New Roman" w:hAnsi="Times New Roman" w:cs="Times New Roman"/>
          <w:bCs/>
          <w:sz w:val="24"/>
          <w:szCs w:val="24"/>
        </w:rPr>
        <w:t xml:space="preserve">Continue the implantation of the sound feedback while testing the data retrieval </w:t>
      </w:r>
    </w:p>
    <w:p w14:paraId="5BE331AC" w14:textId="77777777" w:rsidR="00C97177" w:rsidRPr="00320C9F" w:rsidRDefault="00000000">
      <w:pPr>
        <w:rPr>
          <w:rFonts w:ascii="Times New Roman" w:hAnsi="Times New Roman" w:cs="Times New Roman"/>
          <w:bCs/>
          <w:sz w:val="24"/>
          <w:szCs w:val="24"/>
        </w:rPr>
      </w:pPr>
      <w:r w:rsidRPr="00320C9F">
        <w:rPr>
          <w:rFonts w:ascii="Times New Roman" w:hAnsi="Times New Roman" w:cs="Times New Roman"/>
          <w:bCs/>
          <w:sz w:val="24"/>
          <w:szCs w:val="24"/>
        </w:rPr>
        <w:t>Current hurdle: Limited sound assets available for integration and testing.</w:t>
      </w:r>
    </w:p>
    <w:sectPr w:rsidR="00C97177" w:rsidRPr="00320C9F"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045954603">
    <w:abstractNumId w:val="8"/>
  </w:num>
  <w:num w:numId="2" w16cid:durableId="144513716">
    <w:abstractNumId w:val="6"/>
  </w:num>
  <w:num w:numId="3" w16cid:durableId="158618610">
    <w:abstractNumId w:val="5"/>
  </w:num>
  <w:num w:numId="4" w16cid:durableId="1914049250">
    <w:abstractNumId w:val="4"/>
  </w:num>
  <w:num w:numId="5" w16cid:durableId="806239211">
    <w:abstractNumId w:val="7"/>
  </w:num>
  <w:num w:numId="6" w16cid:durableId="748620499">
    <w:abstractNumId w:val="3"/>
  </w:num>
  <w:num w:numId="7" w16cid:durableId="1382093570">
    <w:abstractNumId w:val="2"/>
  </w:num>
  <w:num w:numId="8" w16cid:durableId="1490949993">
    <w:abstractNumId w:val="1"/>
  </w:num>
  <w:num w:numId="9" w16cid:durableId="14944193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2459D"/>
    <w:rsid w:val="00034616"/>
    <w:rsid w:val="0006063C"/>
    <w:rsid w:val="0015074B"/>
    <w:rsid w:val="001E72D5"/>
    <w:rsid w:val="00243175"/>
    <w:rsid w:val="0029639D"/>
    <w:rsid w:val="003029A8"/>
    <w:rsid w:val="00320C9F"/>
    <w:rsid w:val="00326F90"/>
    <w:rsid w:val="00351E7C"/>
    <w:rsid w:val="0041260B"/>
    <w:rsid w:val="00466114"/>
    <w:rsid w:val="004C604A"/>
    <w:rsid w:val="004E21F9"/>
    <w:rsid w:val="005E2E10"/>
    <w:rsid w:val="00693D23"/>
    <w:rsid w:val="0072483D"/>
    <w:rsid w:val="00814049"/>
    <w:rsid w:val="009A5562"/>
    <w:rsid w:val="00A730D2"/>
    <w:rsid w:val="00AA1D8D"/>
    <w:rsid w:val="00B47730"/>
    <w:rsid w:val="00B7400D"/>
    <w:rsid w:val="00BB539E"/>
    <w:rsid w:val="00C8669C"/>
    <w:rsid w:val="00C97177"/>
    <w:rsid w:val="00CA3E7F"/>
    <w:rsid w:val="00CB0664"/>
    <w:rsid w:val="00E04409"/>
    <w:rsid w:val="00EB2113"/>
    <w:rsid w:val="00ED7EFA"/>
    <w:rsid w:val="00EE5FB9"/>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626DF9B"/>
  <w14:defaultImageDpi w14:val="300"/>
  <w15:docId w15:val="{26F1F4F0-5A99-6A45-94D9-D599D865F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302</Words>
  <Characters>1722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2020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Jaqueline Lopez</cp:lastModifiedBy>
  <cp:revision>2</cp:revision>
  <dcterms:created xsi:type="dcterms:W3CDTF">2025-10-22T01:47:00Z</dcterms:created>
  <dcterms:modified xsi:type="dcterms:W3CDTF">2025-10-22T01:47:00Z</dcterms:modified>
  <cp:category/>
</cp:coreProperties>
</file>